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Hallenbad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76254282" name="019ecae2-7535-7604-b626-b285821942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8770631" name="019ecae2-7535-7604-b626-b285821942f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Fliesenkleber Grau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Hallenbad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30575038" name="019ecae6-ff3b-7480-900c-5127b29c61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401501" name="019ecae6-ff3b-7480-900c-5127b29c616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Fliesenkleber Weiss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